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Гастроэнтерология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02:50 МСК · База обновлена: 25.07.2026, 02:38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Гастроэнтерология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С. 53 лет на приёме у врача-гастроэнтеролога.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 на периодически возникающую ноющую боль в левой и правой подвздошных областях, усиливающуюся после акта дефекации; +</w:t>
        <w:br/>
        <w:t>* боль и чувство распирания в прямой кишке перед актом дефекации; +</w:t>
        <w:br/>
        <w:t>* наличие неизменённой крови в стуле; +</w:t>
        <w:br/>
        <w:t>* недержание кала; +</w:t>
        <w:br/>
        <w:t>* повышение температуры тела до субфебрильных цифр.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около одного года, когда впервые появились жалобы на периодическую ноющую боль в левой и правой подвздошных областях, усиливающуюся после акта дефекации, жидкий стул с примесью алой крови до 10 раз в сутки, повышение температуры до 38ºС, похудание на 20 кг за 2 месяца. Принимала спазмолитики, антидиарейные средства без положительного эффекта. В последнее время присоединились ноющие боли в прямой кишке, недержание кала, что заставило больную обратиться на консультацию к гастроэнтерологу.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Родилась в Новосибирской области. +</w:t>
        <w:br/>
        <w:t>Росла и развивалась соответственно возрасту. +</w:t>
        <w:br/>
        <w:t>Замужем, имеет дочь. +</w:t>
        <w:br/>
        <w:t>Образование: неполное среднее. +</w:t>
        <w:br/>
        <w:t>Работает сторожем. +</w:t>
        <w:br/>
        <w:t>Вредные привычки: отрицает. +</w:t>
        <w:br/>
        <w:t>Семейный анамнез не отягощен. +</w:t>
        <w:br/>
        <w:t>Аллергологический анамнез: пенициллин, тетрациклин, левомицетин, новокаин, лидокаин, фуразолидон - отек Квинке.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Температура тела 37,4 ºС. +</w:t>
        <w:br/>
        <w:t>Рост - 170 см, вес- 60 кг, ИМТ- 20 кг/м2 +</w:t>
        <w:br/>
        <w:t>Кожные покровы бледно-розовые, умеренной влажности. +</w:t>
        <w:br/>
        <w:t>Периферические лимфоузлы не пальпируются. Отёков нет. +</w:t>
        <w:br/>
        <w:t>При сравнительной перкуссии лёгких – лёгочный звук. +</w:t>
        <w:br/>
        <w:t>При аускультации: дыхание везикулярное, хрипов нет, ЧДД 18 в минуту. +</w:t>
        <w:br/>
        <w:t>Тоны сердца  ясные,  ритм правильный, ЧСС 74 в минуту, АД 110 и 70 мм рт. ст. +</w:t>
        <w:br/>
        <w:t>При пальпации живот мягкий, болезненный в правой и левой подвздошных областях, перистальтика выслушивается во всех отделах. +</w:t>
        <w:br/>
        <w:t>Симптом Щеткина-Блюмберга не определяется. +</w:t>
        <w:br/>
        <w:t>Печень, селезенка не увеличена. +</w:t>
        <w:br/>
        <w:t>Симптом поколачивания по поясничной области отрицательный с обеих сторон. +</w:t>
        <w:br/>
        <w:t>Мочеиспускание не изменено.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лабораторным методам обследования для постановки диагноза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оценка содержания гликозилированного гемоглобина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С-реактивный белок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оценка содержания липидов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кала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общий анализ крови; 3 — биохимический анализ крови; 4 — С-реактивный белок; 6 — анализ кала</w:t>
      </w:r>
    </w:p>
    <w:p>
      <w:pPr>
        <w:ind w:left="504"/>
      </w:pPr>
      <w:r>
        <w:rPr>
          <w:b w:val="0"/>
          <w:i/>
        </w:rPr>
        <w:t>Всем пациентам с целью определения степени анемии, признаков системного воспаления и метаболических нарушений рекомендованным минимумом лабораторной диагностики является исследование крови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 биохимическому анализу крови можно выявить снижение уровня железа, белка. +</w:t>
        <w:br/>
        <w:t>Рекомендовано выполнение исследование уровня свободного и связанного билирубина, креатинина, мочевины, глюкозы, натрия, калия, общего кальция в крови, определение активности аланинаминотрансферазы, аспартатаминотрансферазы, щелочной фосфатазы, амилазы в крови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Позволяет определить наличие острой фазы воспалительного процесса.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Общий анализ кала назначается для исключения наличия крови, а при микроскопическом исследовании определяется количество лейкоцитов, эритроцитов, цилиндрического эпителия и слизи.</w:t>
        <w:br/>
        <w:br/>
        <w:t>Пациентам с болезнью Крона при оценке активности воспаления в кишечнике рекомендовано выполнять анализ кала на фекальный кальпротектин.</w:t>
        <w:br/>
        <w:br/>
        <w:t>Также анализ кала проводится для исключения острой кишечной инфекции (при остром начале), паразитарного колита (при остром начале), исследование токсинов А и В Clostridium difficile (при недавно проведенном курсе антибиотикотерапии или пребывании в стационаре для исключения псевдомембранозного колита).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основным инструментальным методам обследования для постановки диагноза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электрокардиография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тотальная колоноскопия с илеоскопией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ультразвуковое исследование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трансторакальное эхокардиографическое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фиброгастродуоденоскопия; 4 — тотальная колоноскопия с илеоскопией</w:t>
      </w:r>
    </w:p>
    <w:p>
      <w:pPr>
        <w:ind w:left="504"/>
      </w:pPr>
      <w:r>
        <w:rPr>
          <w:b w:val="0"/>
          <w:i/>
        </w:rPr>
        <w:t>Эзофагогастродуоденоскопия позволяет обнаружить эрозивно-язвенные поражения слизистой оболочки желудка и двенадцатиперстной кишки с последующим взятием биопсии.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колоноскопии можно обнаружить регионарное (прерывистое) поражение слизистой оболочки, симптом «булыжной мостовой» (сочетание глубоких продольно ориентированных язв и поперечно направленных язв c островками отечной гиперемированной слизистой оболочкой), линейные язвы (язвы-трещины), афты, а в некоторых случаях - стриктуры и устья свищей.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(5)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Данному пациенту на основании объективных данных, лабораторных и инструментальных исследований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Болезнь Крона с поражением тонкой и толстой кишки, хроническое течение, стенозирующая (стриктура анального канала), свищевая (ректовагинальный свищ) форма, тяжёлая степень (индекс Беста 486 баллов)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  раздражённого кишечника, вариант с преобладанием диареи. Дискинезия  желчного пузыря и жёлчевыводящих путей с формированием сладж-синдрома. Астеновегетативный синдром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Язвенный колит, очень тяжелое обострение, тотальная форма, хроническое непрерывное течение,  активность по Truelove III.  Стриктура анального канала, ректовагинальный свищ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Язвенный колит, очень тяжелое обострение, тотальная форма, хроническое непрерывное течение. Синдром системного воспалительного ответа, лекарственная непереносимость адалимумаба  (антитела к адалимумабу)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Болезнь Крона с поражением тонкой и толстой кишки, хроническое течение, стенозирующая (стриктура анального канала), свищевая (ректовагинальный свищ) форма, тяжёлая степень (индекс Беста 486 баллов)</w:t>
      </w:r>
    </w:p>
    <w:p>
      <w:pPr>
        <w:ind w:left="504"/>
      </w:pPr>
      <w:r>
        <w:rPr>
          <w:b w:val="0"/>
          <w:i/>
        </w:rPr>
        <w:t>Диагноз болезни Крона верифицирован на основании эндоскопических и морфологических данных:</w:t>
        <w:br/>
        <w:br/>
        <w:t xml:space="preserve"> — поражение отделов тонкой и толстой кишки</w:t>
        <w:br/>
        <w:br/>
        <w:t xml:space="preserve"> — хроническое перианальное поражение</w:t>
        <w:br/>
        <w:br/>
        <w:t xml:space="preserve"> — прерывистый характер поражения</w:t>
        <w:br/>
        <w:br/>
        <w:t xml:space="preserve"> — трансмуральный характер поражения: язвы, свищи</w:t>
        <w:br/>
        <w:br/>
        <w:t xml:space="preserve"> — фиброз: стриктуры</w:t>
        <w:br/>
        <w:br/>
        <w:t xml:space="preserve"> — лимфоидная ткань (гистология): трансмуральные лимфоидные скопления</w:t>
        <w:br/>
        <w:br/>
        <w:t xml:space="preserve"> — наличие саркоидной гранулемы</w:t>
        <w:br/>
        <w:br/>
        <w:t>Диагноз БК считается достоверным при наличии 3 любых признаков или при обнаружении гранулемы в сочетании с любым другим признаком.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(6)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(7)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(8)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верификации диагноза необходимо определить тяжесть обострения  заболевания  по индексу активности (индекс Беста).  В индексе  Беста учитываются такие критерии как  +________________+ наличие внекишечных и кишечных осложнений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степень увеличения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уровень гликозилированного гемоглобина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уровень липидов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частота жидкого стула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частота жидкого стула</w:t>
      </w:r>
    </w:p>
    <w:p>
      <w:pPr>
        <w:ind w:left="504"/>
      </w:pPr>
      <w:r>
        <w:rPr>
          <w:b w:val="0"/>
          <w:i/>
        </w:rPr>
        <w:t>Для расчёта тяжести атаки болезни Крона по индексу активности (индексу Беста) учитывается сумма дефекаций за последние 7 дней умноженная на коэффициент равный  2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верификации диагноза необходимо определить тяжесть обострения заболевания  по индексу активности (индекс Беста).  Для индекса Беста используются такие критерии как жалобы на +__________+, повышение температуры, напряжение и болезненность при пальпации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повышение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головную боль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 в животе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одышку при физических нагрузках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боль в животе</w:t>
      </w:r>
    </w:p>
    <w:p>
      <w:pPr>
        <w:ind w:left="504"/>
      </w:pPr>
      <w:r>
        <w:rPr>
          <w:b w:val="0"/>
          <w:i/>
        </w:rPr>
        <w:t>Для расчёта тяжести атаки болезни Крона по индексу активности (индексу Беста) учитывается наличие боли в животе ( 0 – отсутствие, 1 – слабая, 2 – умеренная, 3 – сильная) за последние 7 дней умноженная на коэффициент равный 5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осложнениям заболевания относят: наружные и внутренние свищи, инфильтраты брюшной полости, стриктуры желудочно-кишечного тракта 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межкишечные абсцессы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полипы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спаечные процессы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дивертикулы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межкишечные абсцессы</w:t>
      </w:r>
    </w:p>
    <w:p>
      <w:pPr>
        <w:ind w:left="504"/>
      </w:pPr>
      <w:r>
        <w:rPr>
          <w:b w:val="0"/>
          <w:i/>
        </w:rPr>
        <w:t>К осложнениям заболевания относят: наружные и внутренние свищи, инфильтраты брюшной полости, межкишечные абсцессы, стриктуры желудочно-кишечного тракта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Острым осложнением заболевания является кишечное кровотечение, перфорация кишки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кишечно-пузырный свищ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токсическая дилатация ободочной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инфильтрат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стриктура желудочно-кишечного тракта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токсическая дилатация ободочной кишки</w:t>
      </w:r>
    </w:p>
    <w:p>
      <w:pPr>
        <w:ind w:left="504"/>
      </w:pPr>
      <w:r>
        <w:rPr>
          <w:b w:val="0"/>
          <w:i/>
        </w:rPr>
        <w:t>Токсическая дилатация ободочной кишки является осложнением при БК и представляет собой не связанное с обструкцией расширение ободочной кишки до 6,0 см и более с явлениями интоксикации. О развитии токсической дилатации свидетельствует внезапное сокращение частоты стула на фоне имевшейся диареи, вздутие живота, а также внезапное уменьшение или исчезновение болевого синдрома и нарастание симптомов интоксикации (нарастание тахикардии, снижение АД).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тяжёлом обострении заболевания требуется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месалазина перорально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месалазина параректально по 1 свече на ночь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будесонида перорально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преднизолона перорально или внутривенно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преднизолона перорально или внутривенно</w:t>
      </w:r>
    </w:p>
    <w:p>
      <w:pPr>
        <w:ind w:left="504"/>
      </w:pPr>
      <w:r>
        <w:rPr>
          <w:b w:val="0"/>
          <w:i/>
        </w:rPr>
        <w:t>Пациентам с тяжелым течением БК рекомендуется терапия кортикостероидами для системного применения (преднизолон или эквивалентные дозы других кортикостероидов) внутривенно или перорально</w:t>
        <w:br/>
        <w:br/>
        <w:t>Доза преднизолона при данной локализации и тяжести составляет 1-2 мг/ кг массы тела. Оценка терапевтического эффекта производится через 2-4 недели.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тяжёлом обострении заболевания требуется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ингаляционных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иммунодепрессантов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антидепрессантов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производных салициловой 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иммунодепрессантов</w:t>
      </w:r>
    </w:p>
    <w:p>
      <w:pPr>
        <w:ind w:left="504"/>
      </w:pPr>
      <w:r>
        <w:rPr>
          <w:b w:val="0"/>
          <w:i/>
        </w:rPr>
        <w:t>Назначение иммуносупрессоров: азатиоприн (2-2,5 мг/кг), 6-меркаптопурин (1,5 мг/кг), а при непереносимости тиопуринов – метотрексат (25 мг/нед п/к или в/м).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отсутствии эффекта от  иммуносупрессоров показано проведение биологической терапии препаратом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будесонид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азатиоприн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месалазин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инфликсимаб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инфликсимаб</w:t>
      </w:r>
    </w:p>
    <w:p>
      <w:pPr>
        <w:ind w:left="504"/>
      </w:pPr>
      <w:r>
        <w:rPr>
          <w:b w:val="0"/>
          <w:i/>
        </w:rPr>
        <w:t>Группе пациентов с активной БК со стероидорезистентностью, стероидозависимостью, непереносимостью кортикостероидов, или при неэффективности (рецидив через 3-6 месяцев после отмены кортикостероидов на фоне азатиоприн/меркаптопурин ) или непереносимости иммунодепрессантов рекомендуется биологическая терапия ингибиторами факторами некроза опухоли альфа в виде индукционного курса (инфликсимаб, адалимумаб, цертолизумаба пэгол, устекинумаб или ведолизумаб), с последующим переходом на длительное (многолетнее) поддерживающее лечение.</w:t>
        <w:br/>
        <w:br/>
        <w:t>Дозы биологических препаратов (ингибиторов фактора некроза опухоли альфа) назначают в соответствии с инструкцией по применению.</w:t>
        <w:br/>
        <w:br/>
        <w:t>У всех пациентов с перианальным поражением БК в случае отсутствия показаний к хирургическому лечению или после него рекомендовано назначение иммунодепрессантов (азатиоприн, меркаптопурин, метотрексат) и/или биологических препаратов (ингибиторов фактора некроза опухоли альфа): инфликсимаб, адалимумаб, цертолизумаба пэгол, устекинумаб, ведолизумаб) в стандартных дозах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Данной пациентке показано хирургическое лечение по поводу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перфорации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токсической дилатации ободочной кишки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ректовагинального свища и стриктуры анального канала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кишечного кровотечения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ректовагинального свища и стриктуры анального канала</w:t>
      </w:r>
    </w:p>
    <w:p>
      <w:pPr>
        <w:ind w:left="504"/>
      </w:pPr>
      <w:r>
        <w:rPr>
          <w:b w:val="0"/>
          <w:i/>
        </w:rPr>
        <w:t>У пациентов с перианальными проявлениями БК, при ректовагинальном свище рекомендовано его иссечение с ушиванием дефекта влагалища и низведением полнослойного лоскута прямой кишки.</w:t>
        <w:br/>
        <w:br/>
        <w:t>Ректовагинальные свищи в большинстве случаев требуют хирургического вмешательства. При этом, оперативное лечение показано под прикрытием илеостомы.</w:t>
        <w:br/>
        <w:br/>
        <w:t>У пациентов с перианальными проявлениями БК, при наличии стриктуры нижне- ампулярного отдела прямой кишки или стеноза анального канала рекомендовано выполнение проктосигмоидэктомии (или проктэктомии) или брюшно-анальной резекции прямой кишки.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алгоритм профилактики послеоперационного рецидива заболевания входит проведение +_____________+ через 6-12 месяцев после оперативного вмешательства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рентгенографии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ирригоскопии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эндоскопического исследования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эндоскопического исследования</w:t>
      </w:r>
    </w:p>
    <w:p>
      <w:pPr>
        <w:ind w:left="504"/>
      </w:pPr>
      <w:r>
        <w:rPr>
          <w:b w:val="0"/>
          <w:i/>
        </w:rPr>
        <w:t>Спустя 6-12 месяцев после операции всем оперированным пациентам с БК рекомендовано проведение контрольного эндоскопического обследования, а при необходимости МРТ и/или КТ брюшной полости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Болезнь Крона, 2024 г.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Гастроэнтерология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KP176_2/" TargetMode="External"/><Relationship Id="rId24" Type="http://schemas.openxmlformats.org/officeDocument/2006/relationships/hyperlink" Target="https://library.mededtech.ru/rest/documents/KP176_2/#list_item_et278v" TargetMode="External"/><Relationship Id="rId25" Type="http://schemas.openxmlformats.org/officeDocument/2006/relationships/hyperlink" Target="https://library.mededtech.ru/rest/documents/KP176_2/#list_item_382nap" TargetMode="External"/><Relationship Id="rId26" Type="http://schemas.openxmlformats.org/officeDocument/2006/relationships/hyperlink" Target="https://library.mededtech.ru/rest/documents/KP176_2/#list_item_fhkcf1" TargetMode="External"/><Relationship Id="rId27" Type="http://schemas.openxmlformats.org/officeDocument/2006/relationships/hyperlink" Target="https://library.mededtech.ru/rest/documents/KP176_2/#list_item_85l5k4" TargetMode="External"/><Relationship Id="rId28" Type="http://schemas.openxmlformats.org/officeDocument/2006/relationships/hyperlink" Target="https://library.mededtech.ru/rest/documents/KP176_2/#list_item_c7mj6m" TargetMode="External"/><Relationship Id="rId29" Type="http://schemas.openxmlformats.org/officeDocument/2006/relationships/hyperlink" Target="https://library.mededtech.ru/rest/documents/KP176_2/#list_item_1tgh0c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176_2/#list_item_c1qk47" TargetMode="External"/><Relationship Id="rId32" Type="http://schemas.openxmlformats.org/officeDocument/2006/relationships/hyperlink" Target="https://library.mededtech.ru/rest/documents/KP176_2/#list_item_dk2i2k" TargetMode="External"/><Relationship Id="rId33" Type="http://schemas.openxmlformats.org/officeDocument/2006/relationships/hyperlink" Target="https://library.mededtech.ru/rest/documents/KP176_2/#list_item_6t2u3v" TargetMode="External"/><Relationship Id="rId34" Type="http://schemas.openxmlformats.org/officeDocument/2006/relationships/hyperlink" Target="https://library.mededtech.ru/rest/documents/KP176_2/#paragraph_hso135" TargetMode="External"/><Relationship Id="rId35" Type="http://schemas.openxmlformats.org/officeDocument/2006/relationships/hyperlink" Target="https://library.mededtech.ru/rest/documents/KP176_2/#list_item_lgv35d" TargetMode="External"/><Relationship Id="rId36" Type="http://schemas.openxmlformats.org/officeDocument/2006/relationships/hyperlink" Target="https://library.mededtech.ru/rest/documents/KP176_2/#list_item_k535d5" TargetMode="External"/><Relationship Id="rId37" Type="http://schemas.openxmlformats.org/officeDocument/2006/relationships/hyperlink" Target="https://library.mededtech.ru/rest/documents/KP176_2/#tab1" TargetMode="External"/><Relationship Id="rId38" Type="http://schemas.openxmlformats.org/officeDocument/2006/relationships/hyperlink" Target="https://library.mededtech.ru/rest/documents/KP176_2/#paragraph_mtsn76" TargetMode="External"/><Relationship Id="rId39" Type="http://schemas.openxmlformats.org/officeDocument/2006/relationships/hyperlink" Target="https://library.mededtech.ru/rest/documents/KP176_2/#paragraph_14ilj9" TargetMode="External"/><Relationship Id="rId40" Type="http://schemas.openxmlformats.org/officeDocument/2006/relationships/hyperlink" Target="https://library.mededtech.ru/rest/documents/KP176_2/#paragraph_f4ok7v" TargetMode="External"/><Relationship Id="rId41" Type="http://schemas.openxmlformats.org/officeDocument/2006/relationships/hyperlink" Target="https://library.mededtech.ru/rest/documents/KP176_2/#paragraph_h6d4v8" TargetMode="External"/><Relationship Id="rId42" Type="http://schemas.openxmlformats.org/officeDocument/2006/relationships/hyperlink" Target="https://library.mededtech.ru/rest/documents/KP176_2/#tab4" TargetMode="External"/><Relationship Id="rId43" Type="http://schemas.openxmlformats.org/officeDocument/2006/relationships/hyperlink" Target="https://library.mededtech.ru/rest/documents/KP176_2/#tab2" TargetMode="External"/><Relationship Id="rId44" Type="http://schemas.openxmlformats.org/officeDocument/2006/relationships/hyperlink" Target="https://library.mededtech.ru/rest/documents/KP176_2/#tab3" TargetMode="External"/><Relationship Id="rId45" Type="http://schemas.openxmlformats.org/officeDocument/2006/relationships/hyperlink" Target="https://library.mededtech.ru/rest/documents/KP176_2/#paragraph_lal2in" TargetMode="External"/><Relationship Id="rId46" Type="http://schemas.openxmlformats.org/officeDocument/2006/relationships/hyperlink" Target="https://library.mededtech.ru/rest/documents/KP176_2/#paragraph_ott345" TargetMode="External"/><Relationship Id="rId47" Type="http://schemas.openxmlformats.org/officeDocument/2006/relationships/hyperlink" Target="https://library.mededtech.ru/rest/documents/KP176_2/#paragraph_vhus66" TargetMode="External"/><Relationship Id="rId48" Type="http://schemas.openxmlformats.org/officeDocument/2006/relationships/hyperlink" Target="https://library.mededtech.ru/rest/documents/KP176_2/#paragraph_nq641s" TargetMode="External"/><Relationship Id="rId49" Type="http://schemas.openxmlformats.org/officeDocument/2006/relationships/hyperlink" Target="https://library.mededtech.ru/rest/documents/KP176_2/#paragraph_ps9m86" TargetMode="External"/><Relationship Id="rId50" Type="http://schemas.openxmlformats.org/officeDocument/2006/relationships/hyperlink" Target="https://library.mededtech.ru/rest/documents/KP176_2/#list_item_giod2q" TargetMode="External"/><Relationship Id="rId51" Type="http://schemas.openxmlformats.org/officeDocument/2006/relationships/hyperlink" Target="https://library.mededtech.ru/rest/documents/KP176_2/#list_item_96acs5" TargetMode="External"/><Relationship Id="rId52" Type="http://schemas.openxmlformats.org/officeDocument/2006/relationships/hyperlink" Target="https://library.mededtech.ru/rest/documents/KP176_2/#paragraph_2bb09r" TargetMode="External"/><Relationship Id="rId53" Type="http://schemas.openxmlformats.org/officeDocument/2006/relationships/hyperlink" Target="https://library.mededtech.ru/rest/documents/KP176_2/#list_item_hpaquc" TargetMode="External"/><Relationship Id="rId54" Type="http://schemas.openxmlformats.org/officeDocument/2006/relationships/hyperlink" Target="https://library.mededtech.ru/rest/documents/KP176_2/#list_item_cogkrk" TargetMode="External"/><Relationship Id="rId55" Type="http://schemas.openxmlformats.org/officeDocument/2006/relationships/hyperlink" Target="https://library.mededtech.ru/rest/documents/KP176_2/#paragraph_vlm6vl" TargetMode="External"/><Relationship Id="rId56" Type="http://schemas.openxmlformats.org/officeDocument/2006/relationships/hyperlink" Target="https://library.mededtech.ru/rest/documents/KP176_2/#list_item_l38hi6" TargetMode="External"/><Relationship Id="rId57" Type="http://schemas.openxmlformats.org/officeDocument/2006/relationships/hyperlink" Target="https://library.mededtech.ru/rest/documents/KP176_2/#list_item_12hp6k" TargetMode="External"/><Relationship Id="rId58" Type="http://schemas.openxmlformats.org/officeDocument/2006/relationships/hyperlink" Target="https://library.mededtech.ru/rest/documents/KP176_2/#list_item_b945f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